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49931170" name="019f41f0-2f7b-7f0b-a9ae-6f55d7307bd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73146105" name="019f41f0-2f7b-7f0b-a9ae-6f55d7307bdc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75792839" name="019f41f0-518b-711a-9ee3-9e1ebaa77c9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01407991" name="019f41f0-518b-711a-9ee3-9e1ebaa77c9b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Sauna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Brandschutzplatte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VM-14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Brandschutzplatte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17218427" name="019f41f1-e751-703d-8d6a-62bdc5874d1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1017507" name="019f41f1-e751-703d-8d6a-62bdc5874d10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57976296" name="019f41f3-6e78-7a2b-8563-715815b4580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22481347" name="019f41f3-6e78-7a2b-8563-715815b4580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Tankraum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Öltank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VM-15</w:t>
            </w:r>
          </w:p>
          <w:p>
            <w:pPr>
              <w:spacing w:before="0" w:after="0"/>
            </w:pPr>
            <w:r>
              <w:t>Flachdichtung</w:t>
            </w:r>
          </w:p>
          <w:p>
            <w:pPr>
              <w:spacing w:before="0" w:after="0"/>
            </w:pPr>
            <w:r>
              <w:t>Öltank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732184765" name="019f4205-0583-7cef-835b-8eabbd01bcc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78695677" name="019f4205-0583-7cef-835b-8eabbd01bcce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92971447" name="019f4205-281f-7c77-8d38-f5e5cb054fb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62893346" name="019f4205-281f-7c77-8d38-f5e5cb054fb7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Cheminée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VM-17</w:t>
            </w:r>
          </w:p>
          <w:p>
            <w:pPr>
              <w:spacing w:before="0" w:after="0"/>
            </w:pPr>
            <w:r>
              <w:t>Asbest Schnur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43687950" name="019f4252-3d5e-70fe-9e6a-03190fd6549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41641407" name="019f4252-3d5e-70fe-9e6a-03190fd65492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76931989" name="019f4252-675e-71fc-b384-1a5f145eac9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18765113" name="019f4252-675e-71fc-b384-1a5f145eac96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EG-DG</w:t>
            </w:r>
          </w:p>
          <w:p>
            <w:pPr>
              <w:spacing w:before="0" w:after="0"/>
            </w:pPr>
            <w:r>
              <w:t>Heizkörper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VM-19</w:t>
            </w:r>
          </w:p>
          <w:p>
            <w:pPr>
              <w:spacing w:before="0" w:after="0"/>
            </w:pPr>
            <w:r>
              <w:t>Flachdichtung</w:t>
            </w:r>
          </w:p>
          <w:p>
            <w:pPr>
              <w:spacing w:before="0" w:after="0"/>
            </w:pPr>
            <w:r>
              <w:t>Heizkörper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557102992" name="019f4292-e677-7332-82bd-a8530e8d804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08642659" name="019f4292-e677-7332-82bd-a8530e8d8045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58354493" name="019f4292-fe31-73da-a130-bbbcb571535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00566789" name="019f4292-fe31-73da-a130-bbbcb571535d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Blauenstrasse 9, 4106 Therwil</w:t>
          </w:r>
        </w:p>
        <w:p>
          <w:pPr>
            <w:spacing w:before="0" w:after="0"/>
          </w:pPr>
          <w:r>
            <w:t>DN 992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